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138765" name="45fd9bc0-5b13-11f0-87a7-e192faeb4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823797" name="45fd9bc0-5b13-11f0-87a7-e192faeb4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592874" name="5d313ea0-5b13-11f0-9557-71a2a28f25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466970" name="5d313ea0-5b13-11f0-9557-71a2a28f251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Speicherstrasse 151, 9011 St. Gallen </w:t>
          </w:r>
        </w:p>
        <w:p>
          <w:pPr>
            <w:spacing w:before="0" w:after="0"/>
          </w:pPr>
          <w:r>
            <w:t>384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